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3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e17wvrycx0df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Candidate Experience Survey</w:t>
      </w:r>
    </w:p>
    <w:p w14:paraId="00000004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5">
      <w:pPr>
        <w:pageBreakBefore w:val="0"/>
        <w:jc w:val="center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FFFFFF"/>
          <w:sz w:val="24"/>
          <w:szCs w:val="24"/>
          <w:shd w:val="clear" w:fill="1155CC"/>
          <w:rtl w:val="0"/>
        </w:rPr>
        <w:t xml:space="preserve"> Use this survey to improve and optimize the recruiting process.  </w:t>
      </w:r>
    </w:p>
    <w:p w14:paraId="0000000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This survey template will help you improve the candidate experience at your company and help you build a stronger, more diverse, and equitable workforce. Copy this template to your Google Drive and customize it for your organization.</w:t>
      </w:r>
    </w:p>
    <w:p w14:paraId="0000000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9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B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Can you tell us about your experience during the interview process? Your responses will help improving our recruiting process.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C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0D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0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0F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10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11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1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3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14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15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Your full name?</w:t>
      </w:r>
    </w:p>
    <w:p w14:paraId="0000001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1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________________________</w:t>
      </w:r>
    </w:p>
    <w:p w14:paraId="0000001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19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Which department did you apply to?</w:t>
      </w:r>
    </w:p>
    <w:p w14:paraId="0000001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1B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C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D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E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F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2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21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And which position did you interview for?</w:t>
      </w:r>
    </w:p>
    <w:p w14:paraId="00000022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23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______________________________</w:t>
      </w:r>
    </w:p>
    <w:p w14:paraId="00000024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25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Overall, how would you rate your experience during the interview process?</w:t>
      </w:r>
    </w:p>
    <w:p w14:paraId="0000002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27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5</w:t>
      </w:r>
    </w:p>
    <w:p w14:paraId="00000028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4</w:t>
      </w:r>
    </w:p>
    <w:p w14:paraId="00000029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3</w:t>
      </w:r>
    </w:p>
    <w:p w14:paraId="0000002A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2</w:t>
      </w:r>
    </w:p>
    <w:p w14:paraId="0000002B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1</w:t>
      </w:r>
    </w:p>
    <w:p w14:paraId="0000002C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2D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interview process was… (</w:t>
      </w:r>
      <w:r>
        <w:rPr>
          <w:rFonts w:ascii="Cambria" w:hAnsi="Cambria" w:eastAsia="Cambria" w:cs="Cambria"/>
          <w:rtl w:val="0"/>
        </w:rPr>
        <w:t>Choose as many as you like</w:t>
      </w:r>
      <w:r>
        <w:rPr>
          <w:rFonts w:ascii="Cambria" w:hAnsi="Cambria" w:eastAsia="Cambria" w:cs="Cambria"/>
          <w:sz w:val="24"/>
          <w:szCs w:val="24"/>
          <w:rtl w:val="0"/>
        </w:rPr>
        <w:t>)</w:t>
      </w:r>
    </w:p>
    <w:p w14:paraId="0000002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2F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Confusing</w:t>
      </w:r>
    </w:p>
    <w:p w14:paraId="00000030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Fun</w:t>
      </w:r>
    </w:p>
    <w:p w14:paraId="00000031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Boring</w:t>
      </w:r>
    </w:p>
    <w:p w14:paraId="00000032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Too short</w:t>
      </w:r>
    </w:p>
    <w:p w14:paraId="00000033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Too long</w:t>
      </w:r>
    </w:p>
    <w:p w14:paraId="00000034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Slow</w:t>
      </w:r>
    </w:p>
    <w:p w14:paraId="00000035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Interesting</w:t>
      </w:r>
    </w:p>
    <w:p w14:paraId="00000036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Comfortable</w:t>
      </w:r>
    </w:p>
    <w:p w14:paraId="00000037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Fast</w:t>
      </w:r>
    </w:p>
    <w:p w14:paraId="00000038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Clear</w:t>
      </w:r>
    </w:p>
    <w:p w14:paraId="00000039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Other</w:t>
      </w:r>
    </w:p>
    <w:p w14:paraId="0000003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B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career page answered most of my questions:</w:t>
      </w:r>
    </w:p>
    <w:p w14:paraId="0000003C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F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0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1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2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3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interviewers were well-prepared:</w:t>
      </w:r>
    </w:p>
    <w:p w14:paraId="00000044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7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8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9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B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phone and email communication with the recruiter was prompt:</w:t>
      </w:r>
    </w:p>
    <w:p w14:paraId="0000004C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F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0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1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2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3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recruiter was clear about the next steps:</w:t>
      </w:r>
    </w:p>
    <w:p w14:paraId="00000054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7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8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9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B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recruiter answered all of my questions:</w:t>
      </w:r>
    </w:p>
    <w:p w14:paraId="0000005C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F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0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1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2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3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would have performed better in your assignment if you had:</w:t>
      </w:r>
    </w:p>
    <w:p w14:paraId="00000064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5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Detailed instructions</w:t>
      </w:r>
    </w:p>
    <w:p w14:paraId="00000066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Clarifications from the hiring manager</w:t>
      </w:r>
    </w:p>
    <w:p w14:paraId="00000067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More time</w:t>
      </w:r>
    </w:p>
    <w:p w14:paraId="00000068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N/A</w:t>
      </w:r>
    </w:p>
    <w:p w14:paraId="00000069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Other (Please explain: __________________)</w:t>
      </w:r>
    </w:p>
    <w:p w14:paraId="0000006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B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was treated with courtesy and respect:</w:t>
      </w:r>
    </w:p>
    <w:p w14:paraId="0000006C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F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0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71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72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3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Overall, how satisfied were you with the entire recruiting experience at our organization?</w:t>
      </w:r>
    </w:p>
    <w:p w14:paraId="00000074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5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Extremely satisfied</w:t>
      </w:r>
    </w:p>
    <w:p w14:paraId="00000076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Somewhat satisfied</w:t>
      </w:r>
    </w:p>
    <w:p w14:paraId="00000077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8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Somewhat dissatisfied</w:t>
      </w:r>
    </w:p>
    <w:p w14:paraId="00000079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Extremely dissatisfied</w:t>
      </w:r>
    </w:p>
    <w:p w14:paraId="0000007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B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Would you recommend us to your friends as a potential employer?</w:t>
      </w:r>
    </w:p>
    <w:p w14:paraId="0000007C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279C34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D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E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F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2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0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3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1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4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2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5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3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6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4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7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5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8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6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9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7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10</w:t>
            </w:r>
          </w:p>
        </w:tc>
      </w:tr>
    </w:tbl>
    <w:p w14:paraId="0000008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9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Q; What are the top 3 things we need to do to improve our recruiting process?</w:t>
      </w:r>
    </w:p>
    <w:p w14:paraId="0000008A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4BEF16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8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8D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E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Before you go, is there something you'd like to add?</w:t>
      </w:r>
    </w:p>
    <w:p w14:paraId="0000008F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5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2479B1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9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92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3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Thanks for your response!</w:t>
      </w:r>
    </w:p>
    <w:p w14:paraId="00000094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5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6">
      <w:pPr>
        <w:pageBreakBefore w:val="0"/>
        <w:rPr>
          <w:rFonts w:ascii="Cambria" w:hAnsi="Cambria" w:eastAsia="Cambria" w:cs="Cambria"/>
          <w:sz w:val="24"/>
          <w:szCs w:val="24"/>
        </w:rPr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62CC9140-BE85-43A3-9737-872D64580989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EC53CEA3-438B-42EC-A4D9-47F78194EDF5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DE1EF300-3E59-402A-BDB4-6530654B88F4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B531C4E2-679D-4D82-A046-9C7C4CB71277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F482CA8C-A937-4EB5-A203-8771EBA328F0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7B4906D0-3F11-4473-95A1-4925DF5AE0B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7F4A4128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  <w:style w:type="table" w:customStyle="1" w:styleId="15">
    <w:name w:val="_Style 12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2026-03-03T06:26:19Z</dcterms:created>
  <dc:creator>ashvini</dc:creator>
  <cp:lastModifiedBy>Ashvini chelani</cp:lastModifiedBy>
  <dcterms:modified xsi:type="dcterms:W3CDTF">2026-03-03T06:26:29Z</dcterms:modified>
</cp:coreProperties>
</file>